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3B88D" w14:textId="32FA1CAA" w:rsidR="00FA33A5" w:rsidRPr="00F10A46" w:rsidRDefault="009D515A" w:rsidP="00B23970">
      <w:pPr>
        <w:pStyle w:val="Bezodstpw"/>
        <w:spacing w:line="276" w:lineRule="auto"/>
        <w:jc w:val="both"/>
        <w:rPr>
          <w:sz w:val="22"/>
          <w:szCs w:val="22"/>
        </w:rPr>
      </w:pPr>
      <w:r w:rsidRPr="00FA33A5">
        <w:tab/>
      </w:r>
      <w:r w:rsidRPr="00FA33A5">
        <w:tab/>
      </w:r>
      <w:r w:rsidR="00B23970">
        <w:tab/>
      </w:r>
      <w:r w:rsidR="00B23970">
        <w:tab/>
      </w:r>
      <w:r w:rsidR="00B23970">
        <w:tab/>
      </w:r>
      <w:r w:rsidR="00B23970">
        <w:tab/>
      </w:r>
      <w:r w:rsidR="00B23970">
        <w:tab/>
      </w:r>
      <w:r w:rsidR="00B23970">
        <w:tab/>
      </w:r>
      <w:r w:rsidR="00B23970">
        <w:tab/>
      </w:r>
      <w:r w:rsidR="00F10A46">
        <w:t xml:space="preserve">           </w:t>
      </w:r>
      <w:r w:rsidR="00D37E9A" w:rsidRPr="00F10A46">
        <w:rPr>
          <w:sz w:val="22"/>
          <w:szCs w:val="22"/>
        </w:rPr>
        <w:t>Z</w:t>
      </w:r>
      <w:r w:rsidR="00983423" w:rsidRPr="00F10A46">
        <w:rPr>
          <w:sz w:val="22"/>
          <w:szCs w:val="22"/>
        </w:rPr>
        <w:t>ałącznik</w:t>
      </w:r>
      <w:r w:rsidRPr="00F10A46">
        <w:rPr>
          <w:sz w:val="22"/>
          <w:szCs w:val="22"/>
        </w:rPr>
        <w:t xml:space="preserve"> nr </w:t>
      </w:r>
      <w:r w:rsidR="00EE1CDF" w:rsidRPr="00F10A46">
        <w:rPr>
          <w:sz w:val="22"/>
          <w:szCs w:val="22"/>
        </w:rPr>
        <w:t>1</w:t>
      </w:r>
      <w:r w:rsidR="00D62E51" w:rsidRPr="00F10A46">
        <w:rPr>
          <w:sz w:val="22"/>
          <w:szCs w:val="22"/>
        </w:rPr>
        <w:t xml:space="preserve"> do SWZ</w:t>
      </w:r>
    </w:p>
    <w:p w14:paraId="0380E61A" w14:textId="4077F375" w:rsidR="00DA509A" w:rsidRPr="00B23970" w:rsidRDefault="00DA509A" w:rsidP="00B23970">
      <w:pPr>
        <w:pStyle w:val="Bezodstpw"/>
        <w:spacing w:line="276" w:lineRule="auto"/>
        <w:jc w:val="both"/>
        <w:rPr>
          <w:sz w:val="22"/>
          <w:szCs w:val="22"/>
        </w:rPr>
      </w:pPr>
      <w:r w:rsidRPr="00B23970">
        <w:rPr>
          <w:sz w:val="22"/>
          <w:szCs w:val="22"/>
        </w:rPr>
        <w:tab/>
      </w:r>
      <w:r w:rsidRPr="00B23970">
        <w:rPr>
          <w:sz w:val="22"/>
          <w:szCs w:val="22"/>
        </w:rPr>
        <w:tab/>
      </w:r>
      <w:r w:rsidRPr="00B23970">
        <w:rPr>
          <w:sz w:val="22"/>
          <w:szCs w:val="22"/>
        </w:rPr>
        <w:tab/>
      </w:r>
      <w:r w:rsidRPr="00B23970">
        <w:rPr>
          <w:sz w:val="22"/>
          <w:szCs w:val="22"/>
        </w:rPr>
        <w:tab/>
      </w:r>
      <w:r w:rsidRPr="00B23970">
        <w:rPr>
          <w:sz w:val="22"/>
          <w:szCs w:val="22"/>
        </w:rPr>
        <w:tab/>
        <w:t xml:space="preserve">                                  </w:t>
      </w:r>
    </w:p>
    <w:p w14:paraId="03082C65" w14:textId="1F29B511" w:rsidR="00DA509A" w:rsidRPr="00B23970" w:rsidRDefault="00F30C2A" w:rsidP="00B23970">
      <w:pPr>
        <w:pStyle w:val="Bezodstpw"/>
        <w:spacing w:line="276" w:lineRule="auto"/>
        <w:jc w:val="right"/>
        <w:rPr>
          <w:sz w:val="22"/>
          <w:szCs w:val="22"/>
        </w:rPr>
      </w:pPr>
      <w:r w:rsidRPr="00B23970">
        <w:rPr>
          <w:sz w:val="22"/>
          <w:szCs w:val="22"/>
        </w:rPr>
        <w:t>………………</w:t>
      </w:r>
      <w:r w:rsidR="00B23970">
        <w:rPr>
          <w:sz w:val="22"/>
          <w:szCs w:val="22"/>
        </w:rPr>
        <w:t xml:space="preserve">, </w:t>
      </w:r>
      <w:r w:rsidR="00AB0AE0" w:rsidRPr="00B23970">
        <w:rPr>
          <w:sz w:val="22"/>
          <w:szCs w:val="22"/>
        </w:rPr>
        <w:t>dn.</w:t>
      </w:r>
      <w:r w:rsidR="00DA509A" w:rsidRPr="00B23970">
        <w:rPr>
          <w:sz w:val="22"/>
          <w:szCs w:val="22"/>
        </w:rPr>
        <w:t>………………</w:t>
      </w:r>
      <w:r w:rsidR="00D80BA5" w:rsidRPr="00B23970">
        <w:rPr>
          <w:sz w:val="22"/>
          <w:szCs w:val="22"/>
        </w:rPr>
        <w:t>20</w:t>
      </w:r>
      <w:r w:rsidR="007D20F7" w:rsidRPr="00B23970">
        <w:rPr>
          <w:sz w:val="22"/>
          <w:szCs w:val="22"/>
        </w:rPr>
        <w:t>2</w:t>
      </w:r>
      <w:r w:rsidR="00090E0F" w:rsidRPr="00B23970">
        <w:rPr>
          <w:sz w:val="22"/>
          <w:szCs w:val="22"/>
        </w:rPr>
        <w:t>6</w:t>
      </w:r>
      <w:r w:rsidR="003E134C" w:rsidRPr="00B23970">
        <w:rPr>
          <w:sz w:val="22"/>
          <w:szCs w:val="22"/>
        </w:rPr>
        <w:t xml:space="preserve"> </w:t>
      </w:r>
      <w:r w:rsidR="00D80BA5" w:rsidRPr="00B23970">
        <w:rPr>
          <w:sz w:val="22"/>
          <w:szCs w:val="22"/>
        </w:rPr>
        <w:t>r.</w:t>
      </w:r>
    </w:p>
    <w:p w14:paraId="12D2498D" w14:textId="77777777" w:rsidR="00506ECD" w:rsidRDefault="00506ECD" w:rsidP="00B23970">
      <w:pPr>
        <w:pStyle w:val="Bezodstpw"/>
        <w:spacing w:line="276" w:lineRule="auto"/>
        <w:jc w:val="both"/>
        <w:rPr>
          <w:sz w:val="22"/>
          <w:szCs w:val="22"/>
        </w:rPr>
      </w:pPr>
    </w:p>
    <w:p w14:paraId="6B9BD3F7" w14:textId="6A21193E" w:rsidR="00DA509A" w:rsidRPr="00B23970" w:rsidRDefault="004050DD" w:rsidP="00B23970">
      <w:pPr>
        <w:pStyle w:val="Bezodstpw"/>
        <w:spacing w:line="276" w:lineRule="auto"/>
        <w:jc w:val="both"/>
        <w:rPr>
          <w:sz w:val="22"/>
          <w:szCs w:val="22"/>
        </w:rPr>
      </w:pPr>
      <w:r w:rsidRPr="00B23970">
        <w:rPr>
          <w:sz w:val="22"/>
          <w:szCs w:val="22"/>
        </w:rPr>
        <w:t>……..</w:t>
      </w:r>
      <w:r w:rsidR="00DA509A" w:rsidRPr="00B23970">
        <w:rPr>
          <w:sz w:val="22"/>
          <w:szCs w:val="22"/>
        </w:rPr>
        <w:t>................................................</w:t>
      </w:r>
    </w:p>
    <w:p w14:paraId="541F8A31" w14:textId="2ECF0A1F" w:rsidR="00DA509A" w:rsidRPr="00B23970" w:rsidRDefault="00235B00" w:rsidP="00B23970">
      <w:pPr>
        <w:pStyle w:val="Bezodstpw"/>
        <w:spacing w:line="276" w:lineRule="auto"/>
        <w:jc w:val="both"/>
        <w:rPr>
          <w:iCs/>
          <w:sz w:val="16"/>
          <w:szCs w:val="16"/>
        </w:rPr>
      </w:pPr>
      <w:r w:rsidRPr="00B23970">
        <w:rPr>
          <w:sz w:val="16"/>
          <w:szCs w:val="16"/>
        </w:rPr>
        <w:t>(Nazwa i adres W</w:t>
      </w:r>
      <w:r w:rsidR="006C262E" w:rsidRPr="00B23970">
        <w:rPr>
          <w:sz w:val="16"/>
          <w:szCs w:val="16"/>
        </w:rPr>
        <w:t xml:space="preserve">ykonawcy)  </w:t>
      </w:r>
      <w:r w:rsidR="00137E39" w:rsidRPr="00B23970">
        <w:rPr>
          <w:sz w:val="16"/>
          <w:szCs w:val="16"/>
        </w:rPr>
        <w:t xml:space="preserve"> </w:t>
      </w:r>
    </w:p>
    <w:p w14:paraId="59055417" w14:textId="35EC26BC" w:rsidR="00E3479B" w:rsidRPr="00B23970" w:rsidRDefault="000E0C33" w:rsidP="00B23970">
      <w:pPr>
        <w:pStyle w:val="Bezodstpw"/>
        <w:spacing w:line="276" w:lineRule="auto"/>
        <w:jc w:val="both"/>
        <w:rPr>
          <w:iCs/>
          <w:sz w:val="22"/>
          <w:szCs w:val="22"/>
        </w:rPr>
      </w:pPr>
      <w:r w:rsidRPr="00B23970">
        <w:rPr>
          <w:iCs/>
          <w:sz w:val="22"/>
          <w:szCs w:val="22"/>
        </w:rPr>
        <w:tab/>
      </w:r>
    </w:p>
    <w:p w14:paraId="42410969" w14:textId="77777777" w:rsidR="003A3487" w:rsidRDefault="003A3487" w:rsidP="00B23970">
      <w:pPr>
        <w:pStyle w:val="Bezodstpw"/>
        <w:spacing w:line="276" w:lineRule="auto"/>
        <w:jc w:val="both"/>
        <w:rPr>
          <w:iCs/>
          <w:sz w:val="22"/>
          <w:szCs w:val="22"/>
        </w:rPr>
      </w:pPr>
    </w:p>
    <w:p w14:paraId="7A099846" w14:textId="77777777" w:rsidR="00506ECD" w:rsidRPr="00B23970" w:rsidRDefault="00506ECD" w:rsidP="00B23970">
      <w:pPr>
        <w:pStyle w:val="Bezodstpw"/>
        <w:spacing w:line="276" w:lineRule="auto"/>
        <w:jc w:val="both"/>
        <w:rPr>
          <w:iCs/>
          <w:sz w:val="22"/>
          <w:szCs w:val="22"/>
        </w:rPr>
      </w:pPr>
    </w:p>
    <w:p w14:paraId="5AC5C7FB" w14:textId="063F3781" w:rsidR="00DA509A" w:rsidRPr="00B23970" w:rsidRDefault="00983423" w:rsidP="00506ECD">
      <w:pPr>
        <w:pStyle w:val="Bezodstpw"/>
        <w:shd w:val="clear" w:color="auto" w:fill="A8D08D" w:themeFill="accent6" w:themeFillTint="99"/>
        <w:spacing w:line="276" w:lineRule="auto"/>
        <w:jc w:val="center"/>
        <w:rPr>
          <w:b/>
          <w:bCs/>
          <w:iCs/>
          <w:sz w:val="22"/>
          <w:szCs w:val="22"/>
        </w:rPr>
      </w:pPr>
      <w:r w:rsidRPr="00B23970">
        <w:rPr>
          <w:b/>
          <w:bCs/>
          <w:iCs/>
          <w:sz w:val="22"/>
          <w:szCs w:val="22"/>
        </w:rPr>
        <w:t>O</w:t>
      </w:r>
      <w:r w:rsidR="00DA509A" w:rsidRPr="00B23970">
        <w:rPr>
          <w:b/>
          <w:bCs/>
          <w:iCs/>
          <w:sz w:val="22"/>
          <w:szCs w:val="22"/>
        </w:rPr>
        <w:t xml:space="preserve"> F E R T A  C E N O W A</w:t>
      </w:r>
    </w:p>
    <w:p w14:paraId="40999FCD" w14:textId="76A32A12" w:rsidR="00804FED" w:rsidRPr="00B23970" w:rsidRDefault="00307E4B" w:rsidP="00B23970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  <w:r w:rsidRPr="00B23970">
        <w:rPr>
          <w:sz w:val="22"/>
          <w:szCs w:val="22"/>
        </w:rPr>
        <w:t>na realizację zamówienia  publicznego:</w:t>
      </w:r>
    </w:p>
    <w:p w14:paraId="41B91DD9" w14:textId="77777777" w:rsidR="00DE45EB" w:rsidRPr="00B23970" w:rsidRDefault="00DE45EB" w:rsidP="00B23970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</w:p>
    <w:p w14:paraId="1411159B" w14:textId="02C97767" w:rsidR="00CB0293" w:rsidRPr="00B23970" w:rsidRDefault="00D25C1D" w:rsidP="00B23970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  <w:r w:rsidRPr="00B23970">
        <w:rPr>
          <w:b/>
          <w:sz w:val="22"/>
          <w:szCs w:val="22"/>
        </w:rPr>
        <w:t>„Przeprowadzenie działań edukacyjnych w ramach projektu pn. „Mazowsze bez smogu””</w:t>
      </w:r>
    </w:p>
    <w:p w14:paraId="1FC0B2DD" w14:textId="7DAC8AD0" w:rsidR="00DE45EB" w:rsidRPr="00B23970" w:rsidRDefault="00DE45EB" w:rsidP="00B23970">
      <w:pPr>
        <w:pStyle w:val="Bezodstpw"/>
        <w:spacing w:line="276" w:lineRule="auto"/>
        <w:jc w:val="both"/>
        <w:rPr>
          <w:b/>
          <w:bCs/>
          <w:sz w:val="22"/>
          <w:szCs w:val="22"/>
        </w:rPr>
      </w:pPr>
    </w:p>
    <w:p w14:paraId="0BBF34C8" w14:textId="77777777" w:rsidR="00F81C9B" w:rsidRPr="00B23970" w:rsidRDefault="00F81C9B" w:rsidP="00B23970">
      <w:pPr>
        <w:pStyle w:val="Bezodstpw"/>
        <w:spacing w:line="276" w:lineRule="auto"/>
        <w:jc w:val="both"/>
        <w:rPr>
          <w:sz w:val="22"/>
          <w:szCs w:val="22"/>
        </w:rPr>
      </w:pPr>
    </w:p>
    <w:p w14:paraId="12D41D4B" w14:textId="7B7372FB" w:rsidR="002858C6" w:rsidRPr="00B23970" w:rsidRDefault="00F81C9B" w:rsidP="00B23970">
      <w:pPr>
        <w:pStyle w:val="Bezodstpw"/>
        <w:spacing w:line="276" w:lineRule="auto"/>
        <w:jc w:val="both"/>
        <w:rPr>
          <w:sz w:val="22"/>
          <w:szCs w:val="22"/>
        </w:rPr>
      </w:pPr>
      <w:r w:rsidRPr="00B23970">
        <w:rPr>
          <w:sz w:val="22"/>
          <w:szCs w:val="22"/>
        </w:rPr>
        <w:t>Z</w:t>
      </w:r>
      <w:r w:rsidR="00016153" w:rsidRPr="00B23970">
        <w:rPr>
          <w:sz w:val="22"/>
          <w:szCs w:val="22"/>
        </w:rPr>
        <w:t xml:space="preserve">godnie z wymaganiami określonymi w specyfikacji warunków zamówienia dla tego </w:t>
      </w:r>
      <w:r w:rsidR="00AB0AE0" w:rsidRPr="00B23970">
        <w:rPr>
          <w:sz w:val="22"/>
          <w:szCs w:val="22"/>
        </w:rPr>
        <w:t>postępowania składamy</w:t>
      </w:r>
      <w:r w:rsidR="00016153" w:rsidRPr="00B23970">
        <w:rPr>
          <w:sz w:val="22"/>
          <w:szCs w:val="22"/>
        </w:rPr>
        <w:t xml:space="preserve"> niniejszą ofertę: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A4340F" w:rsidRPr="00B23970" w14:paraId="083BA4D6" w14:textId="77777777" w:rsidTr="00B23970">
        <w:tc>
          <w:tcPr>
            <w:tcW w:w="9065" w:type="dxa"/>
          </w:tcPr>
          <w:p w14:paraId="72EBC4A9" w14:textId="77777777" w:rsidR="00B23970" w:rsidRDefault="00B23970" w:rsidP="00B23970">
            <w:pPr>
              <w:pStyle w:val="Bezodstpw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732F6069" w14:textId="4652D615" w:rsidR="00A4340F" w:rsidRDefault="00A4340F" w:rsidP="00882FDE">
            <w:pPr>
              <w:pStyle w:val="Bezodstpw"/>
              <w:spacing w:line="480" w:lineRule="auto"/>
              <w:jc w:val="center"/>
              <w:rPr>
                <w:sz w:val="22"/>
                <w:szCs w:val="22"/>
              </w:rPr>
            </w:pPr>
            <w:r w:rsidRPr="00B23970">
              <w:rPr>
                <w:sz w:val="22"/>
                <w:szCs w:val="22"/>
              </w:rPr>
              <w:t>Za wykonanie przedmiotu zamówienia oferujemy cenę</w:t>
            </w:r>
            <w:r w:rsidR="00233EF7" w:rsidRPr="00B23970">
              <w:rPr>
                <w:sz w:val="22"/>
                <w:szCs w:val="22"/>
              </w:rPr>
              <w:t xml:space="preserve"> ryczałtową</w:t>
            </w:r>
            <w:r w:rsidRPr="00B23970">
              <w:rPr>
                <w:sz w:val="22"/>
                <w:szCs w:val="22"/>
              </w:rPr>
              <w:t xml:space="preserve"> w kwocie łącznej:</w:t>
            </w:r>
          </w:p>
          <w:p w14:paraId="13C953B1" w14:textId="77777777" w:rsidR="00506ECD" w:rsidRPr="00B23970" w:rsidRDefault="00506ECD" w:rsidP="00882FDE">
            <w:pPr>
              <w:pStyle w:val="Bezodstpw"/>
              <w:spacing w:line="480" w:lineRule="auto"/>
              <w:jc w:val="center"/>
              <w:rPr>
                <w:sz w:val="22"/>
                <w:szCs w:val="22"/>
              </w:rPr>
            </w:pPr>
          </w:p>
          <w:p w14:paraId="3E0FA77F" w14:textId="1C16E154" w:rsidR="00A4340F" w:rsidRPr="00B23970" w:rsidRDefault="00A4340F" w:rsidP="00882FDE">
            <w:pPr>
              <w:pStyle w:val="Bezodstpw"/>
              <w:spacing w:line="480" w:lineRule="auto"/>
              <w:jc w:val="center"/>
              <w:rPr>
                <w:b/>
                <w:bCs/>
                <w:sz w:val="22"/>
                <w:szCs w:val="22"/>
              </w:rPr>
            </w:pPr>
            <w:r w:rsidRPr="00B23970">
              <w:rPr>
                <w:b/>
                <w:sz w:val="22"/>
                <w:szCs w:val="22"/>
              </w:rPr>
              <w:t>..............</w:t>
            </w:r>
            <w:r w:rsidR="00882FDE">
              <w:rPr>
                <w:b/>
                <w:sz w:val="22"/>
                <w:szCs w:val="22"/>
              </w:rPr>
              <w:t>......................</w:t>
            </w:r>
            <w:r w:rsidRPr="00B23970">
              <w:rPr>
                <w:b/>
                <w:sz w:val="22"/>
                <w:szCs w:val="22"/>
              </w:rPr>
              <w:t>........ złotych</w:t>
            </w:r>
            <w:r w:rsidR="00696D55" w:rsidRPr="00B23970">
              <w:rPr>
                <w:b/>
                <w:sz w:val="22"/>
                <w:szCs w:val="22"/>
              </w:rPr>
              <w:t xml:space="preserve"> brutto</w:t>
            </w:r>
            <w:r w:rsidRPr="00B23970">
              <w:rPr>
                <w:b/>
                <w:sz w:val="22"/>
                <w:szCs w:val="22"/>
              </w:rPr>
              <w:t xml:space="preserve">, </w:t>
            </w:r>
            <w:r w:rsidRPr="00B23970">
              <w:rPr>
                <w:sz w:val="22"/>
                <w:szCs w:val="22"/>
              </w:rPr>
              <w:t xml:space="preserve">w tym podatek </w:t>
            </w:r>
            <w:r w:rsidRPr="00B23970">
              <w:rPr>
                <w:b/>
                <w:bCs/>
                <w:sz w:val="22"/>
                <w:szCs w:val="22"/>
              </w:rPr>
              <w:t>VAT</w:t>
            </w:r>
            <w:r w:rsidR="00233EF7" w:rsidRPr="00B23970">
              <w:rPr>
                <w:sz w:val="22"/>
                <w:szCs w:val="22"/>
              </w:rPr>
              <w:t>(….%) ………………….złotych,</w:t>
            </w:r>
          </w:p>
          <w:p w14:paraId="059040C2" w14:textId="77777777" w:rsidR="00882FDE" w:rsidRDefault="00882FDE" w:rsidP="00B23970">
            <w:pPr>
              <w:pStyle w:val="Bezodstpw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64066EA3" w14:textId="6669D7FF" w:rsidR="00404BB4" w:rsidRDefault="00CA5B74" w:rsidP="00B23970">
            <w:pPr>
              <w:pStyle w:val="Bezodstpw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23970">
              <w:rPr>
                <w:b/>
                <w:sz w:val="22"/>
                <w:szCs w:val="22"/>
              </w:rPr>
              <w:t>w</w:t>
            </w:r>
            <w:r w:rsidR="00E06C8E" w:rsidRPr="00B23970">
              <w:rPr>
                <w:b/>
                <w:sz w:val="22"/>
                <w:szCs w:val="22"/>
              </w:rPr>
              <w:t>ynikając</w:t>
            </w:r>
            <w:r w:rsidRPr="00B23970">
              <w:rPr>
                <w:b/>
                <w:sz w:val="22"/>
                <w:szCs w:val="22"/>
              </w:rPr>
              <w:t>ą</w:t>
            </w:r>
            <w:r w:rsidR="00E06C8E" w:rsidRPr="00B23970">
              <w:rPr>
                <w:b/>
                <w:sz w:val="22"/>
                <w:szCs w:val="22"/>
              </w:rPr>
              <w:t xml:space="preserve"> z cen poniższych działań edukacyjnych</w:t>
            </w:r>
            <w:r w:rsidR="00404BB4" w:rsidRPr="00B23970">
              <w:rPr>
                <w:b/>
                <w:sz w:val="22"/>
                <w:szCs w:val="22"/>
              </w:rPr>
              <w:t>:</w:t>
            </w:r>
          </w:p>
          <w:p w14:paraId="3CDF4654" w14:textId="77777777" w:rsidR="00506ECD" w:rsidRPr="00B23970" w:rsidRDefault="00506ECD" w:rsidP="00B23970">
            <w:pPr>
              <w:pStyle w:val="Bezodstpw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1433D8E6" w14:textId="79F1FF99" w:rsidR="00B23970" w:rsidRDefault="00593B75" w:rsidP="00B23970">
            <w:pPr>
              <w:pStyle w:val="Bezodstpw"/>
              <w:numPr>
                <w:ilvl w:val="0"/>
                <w:numId w:val="12"/>
              </w:numPr>
              <w:spacing w:line="276" w:lineRule="auto"/>
              <w:ind w:left="454"/>
              <w:jc w:val="both"/>
              <w:rPr>
                <w:bCs/>
                <w:sz w:val="22"/>
                <w:szCs w:val="22"/>
              </w:rPr>
            </w:pPr>
            <w:r w:rsidRPr="00B23970">
              <w:rPr>
                <w:bCs/>
                <w:sz w:val="22"/>
                <w:szCs w:val="22"/>
              </w:rPr>
              <w:t>„Gra miejska – Czyste Powietrze w Mieście i Gminie Sienno”</w:t>
            </w:r>
            <w:r w:rsidR="00404BB4" w:rsidRPr="00B23970">
              <w:rPr>
                <w:bCs/>
                <w:sz w:val="22"/>
                <w:szCs w:val="22"/>
              </w:rPr>
              <w:t xml:space="preserve"> </w:t>
            </w:r>
            <w:r w:rsidR="00E56E78" w:rsidRPr="00B23970">
              <w:rPr>
                <w:bCs/>
                <w:sz w:val="22"/>
                <w:szCs w:val="22"/>
              </w:rPr>
              <w:t>za cenę:</w:t>
            </w:r>
            <w:r w:rsidR="00404BB4" w:rsidRPr="00B23970">
              <w:rPr>
                <w:bCs/>
                <w:sz w:val="22"/>
                <w:szCs w:val="22"/>
              </w:rPr>
              <w:t xml:space="preserve"> ……………………………….. złotych brutto,</w:t>
            </w:r>
          </w:p>
          <w:p w14:paraId="3164557F" w14:textId="319E88DA" w:rsidR="00B23970" w:rsidRDefault="00593B75" w:rsidP="00B23970">
            <w:pPr>
              <w:pStyle w:val="Bezodstpw"/>
              <w:numPr>
                <w:ilvl w:val="0"/>
                <w:numId w:val="12"/>
              </w:numPr>
              <w:spacing w:line="276" w:lineRule="auto"/>
              <w:ind w:left="454"/>
              <w:jc w:val="both"/>
              <w:rPr>
                <w:bCs/>
                <w:sz w:val="22"/>
                <w:szCs w:val="22"/>
              </w:rPr>
            </w:pPr>
            <w:r w:rsidRPr="00B23970">
              <w:rPr>
                <w:bCs/>
                <w:sz w:val="22"/>
                <w:szCs w:val="22"/>
              </w:rPr>
              <w:t xml:space="preserve">Warsztat dla mieszkańców gminy temat: „Odnawialne źródła energii – energia przyszłości </w:t>
            </w:r>
            <w:r w:rsidR="00B23970">
              <w:rPr>
                <w:bCs/>
                <w:sz w:val="22"/>
                <w:szCs w:val="22"/>
              </w:rPr>
              <w:br/>
            </w:r>
            <w:r w:rsidRPr="00B23970">
              <w:rPr>
                <w:bCs/>
                <w:sz w:val="22"/>
                <w:szCs w:val="22"/>
              </w:rPr>
              <w:t>w Twoim domu”</w:t>
            </w:r>
            <w:r w:rsidR="00E56E78" w:rsidRPr="00B23970">
              <w:rPr>
                <w:sz w:val="22"/>
                <w:szCs w:val="22"/>
              </w:rPr>
              <w:t xml:space="preserve"> </w:t>
            </w:r>
            <w:r w:rsidR="00E56E78" w:rsidRPr="00B23970">
              <w:rPr>
                <w:bCs/>
                <w:sz w:val="22"/>
                <w:szCs w:val="22"/>
              </w:rPr>
              <w:t>za cenę: ……………………………….. złotych brutto,</w:t>
            </w:r>
          </w:p>
          <w:p w14:paraId="09FB531A" w14:textId="29F4EB63" w:rsidR="00B23970" w:rsidRDefault="00593B75" w:rsidP="00B23970">
            <w:pPr>
              <w:pStyle w:val="Bezodstpw"/>
              <w:numPr>
                <w:ilvl w:val="0"/>
                <w:numId w:val="12"/>
              </w:numPr>
              <w:spacing w:line="276" w:lineRule="auto"/>
              <w:ind w:left="454"/>
              <w:jc w:val="both"/>
              <w:rPr>
                <w:bCs/>
                <w:sz w:val="22"/>
                <w:szCs w:val="22"/>
              </w:rPr>
            </w:pPr>
            <w:r w:rsidRPr="00B23970">
              <w:rPr>
                <w:bCs/>
                <w:sz w:val="22"/>
                <w:szCs w:val="22"/>
              </w:rPr>
              <w:t>Akcja edukacyjna w szkołach: Gra terenowa „Misja czyste powietrze”</w:t>
            </w:r>
            <w:r w:rsidR="00E56E78" w:rsidRPr="00B23970">
              <w:rPr>
                <w:sz w:val="22"/>
                <w:szCs w:val="22"/>
              </w:rPr>
              <w:t xml:space="preserve"> </w:t>
            </w:r>
            <w:r w:rsidR="00E56E78" w:rsidRPr="00B23970">
              <w:rPr>
                <w:bCs/>
                <w:sz w:val="22"/>
                <w:szCs w:val="22"/>
              </w:rPr>
              <w:t>za cenę: ………………………….. złotych brutto,</w:t>
            </w:r>
          </w:p>
          <w:p w14:paraId="37AFA872" w14:textId="6AF2EC75" w:rsidR="00B23970" w:rsidRDefault="00593B75" w:rsidP="00B23970">
            <w:pPr>
              <w:pStyle w:val="Bezodstpw"/>
              <w:numPr>
                <w:ilvl w:val="0"/>
                <w:numId w:val="12"/>
              </w:numPr>
              <w:spacing w:line="276" w:lineRule="auto"/>
              <w:ind w:left="454"/>
              <w:jc w:val="both"/>
              <w:rPr>
                <w:bCs/>
                <w:sz w:val="22"/>
                <w:szCs w:val="22"/>
              </w:rPr>
            </w:pPr>
            <w:r w:rsidRPr="00B23970">
              <w:rPr>
                <w:bCs/>
                <w:sz w:val="22"/>
                <w:szCs w:val="22"/>
              </w:rPr>
              <w:t xml:space="preserve">Akcja edukacyjna dla seniorów: „Kino edukacyjne i dyskusja: „Nie pal śmieci – nie truj wnuków” </w:t>
            </w:r>
            <w:r w:rsidR="00E56E78" w:rsidRPr="00B23970">
              <w:rPr>
                <w:bCs/>
                <w:sz w:val="22"/>
                <w:szCs w:val="22"/>
              </w:rPr>
              <w:t>za cenę: ……………………………….. złotych brutto,</w:t>
            </w:r>
          </w:p>
          <w:p w14:paraId="71B7BF35" w14:textId="759EC148" w:rsidR="00B23970" w:rsidRDefault="00593B75" w:rsidP="00B23970">
            <w:pPr>
              <w:pStyle w:val="Bezodstpw"/>
              <w:numPr>
                <w:ilvl w:val="0"/>
                <w:numId w:val="12"/>
              </w:numPr>
              <w:spacing w:line="276" w:lineRule="auto"/>
              <w:ind w:left="454"/>
              <w:jc w:val="both"/>
              <w:rPr>
                <w:bCs/>
                <w:sz w:val="22"/>
                <w:szCs w:val="22"/>
              </w:rPr>
            </w:pPr>
            <w:r w:rsidRPr="00B23970">
              <w:rPr>
                <w:bCs/>
                <w:sz w:val="22"/>
                <w:szCs w:val="22"/>
              </w:rPr>
              <w:t>Spotkanie konsultacyjne lokalnych liderów z ekspertem „Czyste ogrzewanie – mądre wybory dla domów i wspólnot</w:t>
            </w:r>
            <w:r w:rsidR="00E56E78" w:rsidRPr="00B23970">
              <w:rPr>
                <w:sz w:val="22"/>
                <w:szCs w:val="22"/>
              </w:rPr>
              <w:t xml:space="preserve"> </w:t>
            </w:r>
            <w:r w:rsidR="00E56E78" w:rsidRPr="00B23970">
              <w:rPr>
                <w:bCs/>
                <w:sz w:val="22"/>
                <w:szCs w:val="22"/>
              </w:rPr>
              <w:t>za cenę: ……………………………….. złotych brutto,</w:t>
            </w:r>
            <w:bookmarkStart w:id="0" w:name="_Hlk225758771"/>
          </w:p>
          <w:p w14:paraId="2ABD9DBF" w14:textId="5D2841D2" w:rsidR="007F0C30" w:rsidRDefault="00593B75" w:rsidP="00B23970">
            <w:pPr>
              <w:pStyle w:val="Bezodstpw"/>
              <w:numPr>
                <w:ilvl w:val="0"/>
                <w:numId w:val="12"/>
              </w:numPr>
              <w:spacing w:line="276" w:lineRule="auto"/>
              <w:ind w:left="454"/>
              <w:jc w:val="both"/>
              <w:rPr>
                <w:bCs/>
                <w:sz w:val="22"/>
                <w:szCs w:val="22"/>
              </w:rPr>
            </w:pPr>
            <w:r w:rsidRPr="00B23970">
              <w:rPr>
                <w:bCs/>
                <w:sz w:val="22"/>
                <w:szCs w:val="22"/>
              </w:rPr>
              <w:t xml:space="preserve">Spotkanie </w:t>
            </w:r>
            <w:proofErr w:type="spellStart"/>
            <w:r w:rsidRPr="00B23970">
              <w:rPr>
                <w:bCs/>
                <w:sz w:val="22"/>
                <w:szCs w:val="22"/>
              </w:rPr>
              <w:t>networkingowe</w:t>
            </w:r>
            <w:proofErr w:type="spellEnd"/>
            <w:r w:rsidRPr="00B23970">
              <w:rPr>
                <w:bCs/>
                <w:sz w:val="22"/>
                <w:szCs w:val="22"/>
              </w:rPr>
              <w:t xml:space="preserve"> – Skutki zdrowotne i finansowe oddychania złej jakości powietrzem</w:t>
            </w:r>
            <w:r w:rsidR="00E56E78" w:rsidRPr="00B23970">
              <w:rPr>
                <w:sz w:val="22"/>
                <w:szCs w:val="22"/>
              </w:rPr>
              <w:t xml:space="preserve"> </w:t>
            </w:r>
            <w:bookmarkEnd w:id="0"/>
            <w:r w:rsidR="00E56E78" w:rsidRPr="00B23970">
              <w:rPr>
                <w:bCs/>
                <w:sz w:val="22"/>
                <w:szCs w:val="22"/>
              </w:rPr>
              <w:t>za cenę: ……………………………….. złotych brutto.</w:t>
            </w:r>
          </w:p>
          <w:p w14:paraId="4ED97A74" w14:textId="308176CF" w:rsidR="00B23970" w:rsidRPr="00B23970" w:rsidRDefault="00B23970" w:rsidP="00B23970">
            <w:pPr>
              <w:pStyle w:val="Bezodstpw"/>
              <w:spacing w:line="276" w:lineRule="auto"/>
              <w:ind w:left="49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796426A9" w14:textId="77777777" w:rsidR="00471C4D" w:rsidRPr="00B23970" w:rsidRDefault="00471C4D" w:rsidP="00B23970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438F3E4B" w14:textId="77777777" w:rsidR="00956C71" w:rsidRPr="00B23970" w:rsidRDefault="00956C71" w:rsidP="00B23970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B23970">
        <w:rPr>
          <w:b/>
          <w:sz w:val="22"/>
          <w:szCs w:val="22"/>
        </w:rPr>
        <w:t>UWAGA!</w:t>
      </w:r>
    </w:p>
    <w:p w14:paraId="6955AB78" w14:textId="77777777" w:rsidR="00956C71" w:rsidRPr="00B23970" w:rsidRDefault="00956C71" w:rsidP="00B23970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B23970">
        <w:rPr>
          <w:b/>
          <w:sz w:val="22"/>
          <w:szCs w:val="22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B23970" w:rsidRDefault="00956C71" w:rsidP="00B23970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B23970">
        <w:rPr>
          <w:b/>
          <w:sz w:val="22"/>
          <w:szCs w:val="22"/>
        </w:rPr>
        <w:t>Niezłożenie przez Wykonawcę informacji będzie oznaczało, że taki obowiązek nie powstaje.</w:t>
      </w:r>
    </w:p>
    <w:p w14:paraId="50458FB7" w14:textId="77777777" w:rsidR="00B23970" w:rsidRDefault="00B23970" w:rsidP="00B23970">
      <w:pPr>
        <w:pStyle w:val="Bezodstpw"/>
        <w:spacing w:line="276" w:lineRule="auto"/>
        <w:jc w:val="both"/>
        <w:rPr>
          <w:b/>
          <w:sz w:val="22"/>
          <w:szCs w:val="22"/>
          <w:u w:val="single"/>
        </w:rPr>
      </w:pPr>
    </w:p>
    <w:p w14:paraId="12734CE7" w14:textId="77777777" w:rsidR="00B23970" w:rsidRDefault="00016153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  <w:u w:val="single"/>
        </w:rPr>
      </w:pPr>
      <w:r w:rsidRPr="00B23970">
        <w:rPr>
          <w:b/>
          <w:sz w:val="22"/>
          <w:szCs w:val="22"/>
          <w:u w:val="single"/>
        </w:rPr>
        <w:lastRenderedPageBreak/>
        <w:t>Dane dotyczące Wykonawcy:</w:t>
      </w:r>
    </w:p>
    <w:p w14:paraId="0FDE6F42" w14:textId="77777777" w:rsidR="00B23970" w:rsidRDefault="00016153" w:rsidP="00B23970">
      <w:pPr>
        <w:pStyle w:val="Bezodstpw"/>
        <w:spacing w:line="276" w:lineRule="auto"/>
        <w:ind w:left="426"/>
        <w:jc w:val="both"/>
        <w:rPr>
          <w:sz w:val="22"/>
          <w:szCs w:val="22"/>
          <w:u w:val="single"/>
        </w:rPr>
      </w:pPr>
      <w:r w:rsidRPr="00B23970">
        <w:rPr>
          <w:sz w:val="22"/>
          <w:szCs w:val="22"/>
        </w:rPr>
        <w:t xml:space="preserve">Imię Nazwisko osoby (osób) upoważnionych do podpisania umowy: </w:t>
      </w:r>
    </w:p>
    <w:p w14:paraId="1DFED115" w14:textId="77777777" w:rsidR="00B23970" w:rsidRPr="00B23970" w:rsidRDefault="00016153" w:rsidP="00B23970">
      <w:pPr>
        <w:pStyle w:val="Bezodstpw"/>
        <w:spacing w:line="276" w:lineRule="auto"/>
        <w:ind w:left="426"/>
        <w:jc w:val="both"/>
        <w:rPr>
          <w:sz w:val="22"/>
          <w:szCs w:val="22"/>
          <w:u w:val="single"/>
          <w:lang w:val="es-ES"/>
        </w:rPr>
      </w:pPr>
      <w:r w:rsidRPr="00B23970">
        <w:rPr>
          <w:sz w:val="22"/>
          <w:szCs w:val="22"/>
          <w:lang w:val="de-DE"/>
        </w:rPr>
        <w:t>………………………………………………………………………………………………………</w:t>
      </w:r>
    </w:p>
    <w:p w14:paraId="5212F465" w14:textId="77777777" w:rsidR="00B23970" w:rsidRPr="00B23970" w:rsidRDefault="00016153" w:rsidP="00B23970">
      <w:pPr>
        <w:pStyle w:val="Bezodstpw"/>
        <w:spacing w:line="276" w:lineRule="auto"/>
        <w:ind w:left="426"/>
        <w:jc w:val="both"/>
        <w:rPr>
          <w:sz w:val="22"/>
          <w:szCs w:val="22"/>
          <w:u w:val="single"/>
          <w:lang w:val="es-ES"/>
        </w:rPr>
      </w:pPr>
      <w:r w:rsidRPr="00B23970">
        <w:rPr>
          <w:sz w:val="22"/>
          <w:szCs w:val="22"/>
          <w:lang w:val="es-ES"/>
        </w:rPr>
        <w:t xml:space="preserve">Numer </w:t>
      </w:r>
      <w:r w:rsidR="0096379F" w:rsidRPr="00B23970">
        <w:rPr>
          <w:sz w:val="22"/>
          <w:szCs w:val="22"/>
          <w:lang w:val="es-ES"/>
        </w:rPr>
        <w:t xml:space="preserve">telefonu: </w:t>
      </w:r>
      <w:r w:rsidR="0096379F" w:rsidRPr="00B23970">
        <w:rPr>
          <w:sz w:val="22"/>
          <w:szCs w:val="22"/>
          <w:lang w:val="es-ES"/>
        </w:rPr>
        <w:tab/>
        <w:t>.…</w:t>
      </w:r>
      <w:r w:rsidRPr="00B23970">
        <w:rPr>
          <w:sz w:val="22"/>
          <w:szCs w:val="22"/>
          <w:lang w:val="es-ES"/>
        </w:rPr>
        <w:t>/………</w:t>
      </w:r>
      <w:r w:rsidR="00B23970" w:rsidRPr="00B23970">
        <w:rPr>
          <w:sz w:val="22"/>
          <w:szCs w:val="22"/>
          <w:lang w:val="es-ES"/>
        </w:rPr>
        <w:t>..</w:t>
      </w:r>
      <w:r w:rsidR="00B23970">
        <w:rPr>
          <w:sz w:val="22"/>
          <w:szCs w:val="22"/>
          <w:lang w:val="es-ES"/>
        </w:rPr>
        <w:t>......</w:t>
      </w:r>
      <w:r w:rsidRPr="00B23970">
        <w:rPr>
          <w:sz w:val="22"/>
          <w:szCs w:val="22"/>
          <w:lang w:val="es-ES"/>
        </w:rPr>
        <w:t>………</w:t>
      </w:r>
      <w:r w:rsidR="00B23970" w:rsidRPr="00B23970">
        <w:rPr>
          <w:sz w:val="22"/>
          <w:szCs w:val="22"/>
          <w:lang w:val="es-ES"/>
        </w:rPr>
        <w:t>..</w:t>
      </w:r>
      <w:r w:rsidRPr="00B23970">
        <w:rPr>
          <w:sz w:val="22"/>
          <w:szCs w:val="22"/>
          <w:lang w:val="es-ES"/>
        </w:rPr>
        <w:t>……</w:t>
      </w:r>
    </w:p>
    <w:p w14:paraId="07FBF52D" w14:textId="77777777" w:rsidR="00B23970" w:rsidRPr="00F10A46" w:rsidRDefault="00016153" w:rsidP="00B23970">
      <w:pPr>
        <w:pStyle w:val="Bezodstpw"/>
        <w:spacing w:line="276" w:lineRule="auto"/>
        <w:ind w:left="426"/>
        <w:jc w:val="both"/>
        <w:rPr>
          <w:sz w:val="22"/>
          <w:szCs w:val="22"/>
          <w:u w:val="single"/>
          <w:lang w:val="es-ES"/>
        </w:rPr>
      </w:pPr>
      <w:r w:rsidRPr="00F10A46">
        <w:rPr>
          <w:sz w:val="22"/>
          <w:szCs w:val="22"/>
          <w:lang w:val="es-ES"/>
        </w:rPr>
        <w:t>Numer REGON:</w:t>
      </w:r>
      <w:r w:rsidRPr="00F10A46">
        <w:rPr>
          <w:sz w:val="22"/>
          <w:szCs w:val="22"/>
          <w:lang w:val="es-ES"/>
        </w:rPr>
        <w:tab/>
        <w:t>.....................</w:t>
      </w:r>
      <w:r w:rsidR="00B23970" w:rsidRPr="00F10A46">
        <w:rPr>
          <w:sz w:val="22"/>
          <w:szCs w:val="22"/>
          <w:lang w:val="es-ES"/>
        </w:rPr>
        <w:t>..</w:t>
      </w:r>
      <w:r w:rsidRPr="00F10A46">
        <w:rPr>
          <w:sz w:val="22"/>
          <w:szCs w:val="22"/>
          <w:lang w:val="es-ES"/>
        </w:rPr>
        <w:t>.....</w:t>
      </w:r>
      <w:r w:rsidR="00B23970" w:rsidRPr="00F10A46">
        <w:rPr>
          <w:sz w:val="22"/>
          <w:szCs w:val="22"/>
          <w:lang w:val="es-ES"/>
        </w:rPr>
        <w:t>....</w:t>
      </w:r>
      <w:r w:rsidRPr="00F10A46">
        <w:rPr>
          <w:sz w:val="22"/>
          <w:szCs w:val="22"/>
          <w:lang w:val="es-ES"/>
        </w:rPr>
        <w:t>................</w:t>
      </w:r>
      <w:r w:rsidR="00B23970" w:rsidRPr="00F10A46">
        <w:rPr>
          <w:sz w:val="22"/>
          <w:szCs w:val="22"/>
          <w:lang w:val="es-ES"/>
        </w:rPr>
        <w:t xml:space="preserve">, </w:t>
      </w:r>
      <w:r w:rsidRPr="00F10A46">
        <w:rPr>
          <w:sz w:val="22"/>
          <w:szCs w:val="22"/>
          <w:lang w:val="es-ES"/>
        </w:rPr>
        <w:t>Numer NIP: .......................</w:t>
      </w:r>
      <w:r w:rsidR="00B23970" w:rsidRPr="00F10A46">
        <w:rPr>
          <w:sz w:val="22"/>
          <w:szCs w:val="22"/>
          <w:lang w:val="es-ES"/>
        </w:rPr>
        <w:t>......</w:t>
      </w:r>
      <w:r w:rsidRPr="00F10A46">
        <w:rPr>
          <w:sz w:val="22"/>
          <w:szCs w:val="22"/>
          <w:lang w:val="es-ES"/>
        </w:rPr>
        <w:t>..</w:t>
      </w:r>
      <w:r w:rsidR="00B23970" w:rsidRPr="00F10A46">
        <w:rPr>
          <w:sz w:val="22"/>
          <w:szCs w:val="22"/>
          <w:lang w:val="es-ES"/>
        </w:rPr>
        <w:t>.......</w:t>
      </w:r>
      <w:r w:rsidRPr="00F10A46">
        <w:rPr>
          <w:sz w:val="22"/>
          <w:szCs w:val="22"/>
          <w:lang w:val="es-ES"/>
        </w:rPr>
        <w:t>.................</w:t>
      </w:r>
    </w:p>
    <w:p w14:paraId="6E69CF6D" w14:textId="730624BF" w:rsidR="006A798D" w:rsidRPr="00506ECD" w:rsidRDefault="00016153" w:rsidP="00506ECD">
      <w:pPr>
        <w:pStyle w:val="Bezodstpw"/>
        <w:spacing w:line="276" w:lineRule="auto"/>
        <w:ind w:left="426"/>
        <w:jc w:val="both"/>
        <w:rPr>
          <w:sz w:val="22"/>
          <w:szCs w:val="22"/>
          <w:u w:val="single"/>
        </w:rPr>
      </w:pPr>
      <w:r w:rsidRPr="00B23970">
        <w:rPr>
          <w:sz w:val="22"/>
          <w:szCs w:val="22"/>
        </w:rPr>
        <w:t>Adres kontaktowy e</w:t>
      </w:r>
      <w:r w:rsidR="00F30C2A" w:rsidRPr="00B23970">
        <w:rPr>
          <w:sz w:val="22"/>
          <w:szCs w:val="22"/>
        </w:rPr>
        <w:t>-</w:t>
      </w:r>
      <w:r w:rsidRPr="00B23970">
        <w:rPr>
          <w:sz w:val="22"/>
          <w:szCs w:val="22"/>
        </w:rPr>
        <w:t>mail: …………………………………………………</w:t>
      </w:r>
      <w:r w:rsidR="00B23970">
        <w:rPr>
          <w:sz w:val="22"/>
          <w:szCs w:val="22"/>
        </w:rPr>
        <w:t>……………..</w:t>
      </w:r>
      <w:r w:rsidRPr="00B23970">
        <w:rPr>
          <w:sz w:val="22"/>
          <w:szCs w:val="22"/>
        </w:rPr>
        <w:t>…………</w:t>
      </w:r>
    </w:p>
    <w:p w14:paraId="6E5279B3" w14:textId="77777777" w:rsidR="00B23970" w:rsidRDefault="00964FD5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snapToGrid w:val="0"/>
          <w:sz w:val="22"/>
          <w:szCs w:val="22"/>
        </w:rPr>
        <w:t xml:space="preserve">Termin wykonania zamówienia zgodnie z zapisami </w:t>
      </w:r>
      <w:r w:rsidR="00307E4B" w:rsidRPr="00B23970">
        <w:rPr>
          <w:snapToGrid w:val="0"/>
          <w:sz w:val="22"/>
          <w:szCs w:val="22"/>
        </w:rPr>
        <w:t>rozdziału VII ust. 1 SWZ</w:t>
      </w:r>
      <w:r w:rsidRPr="00B23970">
        <w:rPr>
          <w:rFonts w:eastAsia="Times-Roman"/>
          <w:b/>
          <w:sz w:val="22"/>
          <w:szCs w:val="22"/>
        </w:rPr>
        <w:t>.</w:t>
      </w:r>
    </w:p>
    <w:p w14:paraId="02ACBB4F" w14:textId="77777777" w:rsidR="00B23970" w:rsidRDefault="00016153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snapToGrid w:val="0"/>
          <w:sz w:val="22"/>
          <w:szCs w:val="22"/>
        </w:rPr>
        <w:t xml:space="preserve">Warunki płatności </w:t>
      </w:r>
      <w:r w:rsidRPr="00B23970">
        <w:rPr>
          <w:sz w:val="22"/>
          <w:szCs w:val="22"/>
        </w:rPr>
        <w:t>będą zgodne z</w:t>
      </w:r>
      <w:r w:rsidR="007E4294" w:rsidRPr="00B23970">
        <w:rPr>
          <w:sz w:val="22"/>
          <w:szCs w:val="22"/>
        </w:rPr>
        <w:t>e</w:t>
      </w:r>
      <w:r w:rsidRPr="00B23970">
        <w:rPr>
          <w:sz w:val="22"/>
          <w:szCs w:val="22"/>
        </w:rPr>
        <w:t xml:space="preserve"> wzorem umowy będącym załącznikiem do SWZ.</w:t>
      </w:r>
    </w:p>
    <w:p w14:paraId="2B3EB769" w14:textId="77777777" w:rsidR="00B23970" w:rsidRDefault="00016153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sz w:val="22"/>
          <w:szCs w:val="22"/>
        </w:rPr>
        <w:t>Oświadczamy, że zapoznaliśmy się ze specyfikacją warunków zamówienia, w tym z</w:t>
      </w:r>
      <w:r w:rsidR="007E4294" w:rsidRPr="00B23970">
        <w:rPr>
          <w:sz w:val="22"/>
          <w:szCs w:val="22"/>
        </w:rPr>
        <w:t>e</w:t>
      </w:r>
      <w:r w:rsidRPr="00B23970">
        <w:rPr>
          <w:sz w:val="22"/>
          <w:szCs w:val="22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18A8618E" w14:textId="77777777" w:rsidR="00B23970" w:rsidRDefault="00016153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sz w:val="22"/>
          <w:szCs w:val="22"/>
        </w:rPr>
        <w:t>Oświadczamy, że uważamy się za związanych niniejszą ofertą przez czas wskazany w specyfikacji warunków zamówienia.</w:t>
      </w:r>
    </w:p>
    <w:p w14:paraId="7CF6535D" w14:textId="77777777" w:rsidR="00B23970" w:rsidRDefault="00795888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sz w:val="22"/>
          <w:szCs w:val="22"/>
        </w:rPr>
        <w:t>Oświadczam, że wypełniłem obowiązki informacyjne przewidziane w art. 13 lub art. 14 RODO</w:t>
      </w:r>
      <w:r w:rsidRPr="00B23970">
        <w:rPr>
          <w:sz w:val="22"/>
          <w:szCs w:val="22"/>
          <w:vertAlign w:val="superscript"/>
        </w:rPr>
        <w:t>1)</w:t>
      </w:r>
      <w:r w:rsidRPr="00B23970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E9D07B8" w14:textId="593DE7A6" w:rsidR="00B23970" w:rsidRDefault="00016153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sz w:val="22"/>
          <w:szCs w:val="22"/>
        </w:rPr>
        <w:t>W przypadku uznania niniejszej oferty za ofertę najkorzystniejszą zobowiązujemy si</w:t>
      </w:r>
      <w:r w:rsidR="00573F11" w:rsidRPr="00B23970">
        <w:rPr>
          <w:sz w:val="22"/>
          <w:szCs w:val="22"/>
        </w:rPr>
        <w:t xml:space="preserve">ę do zawarcia umowy w miejscu i </w:t>
      </w:r>
      <w:r w:rsidRPr="00B23970">
        <w:rPr>
          <w:sz w:val="22"/>
          <w:szCs w:val="22"/>
        </w:rPr>
        <w:t>terminie wskazanym przez Zamawiającego.</w:t>
      </w:r>
    </w:p>
    <w:p w14:paraId="717DFF33" w14:textId="77777777" w:rsidR="00B23970" w:rsidRDefault="000636EC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23970">
        <w:rPr>
          <w:color w:val="000000"/>
          <w:sz w:val="22"/>
          <w:szCs w:val="22"/>
          <w:lang w:eastAsia="en-US"/>
        </w:rPr>
        <w:t>Oświadczam/my, że jestem/</w:t>
      </w:r>
      <w:proofErr w:type="spellStart"/>
      <w:r w:rsidRPr="00B23970">
        <w:rPr>
          <w:color w:val="000000"/>
          <w:sz w:val="22"/>
          <w:szCs w:val="22"/>
          <w:lang w:eastAsia="en-US"/>
        </w:rPr>
        <w:t>śmy</w:t>
      </w:r>
      <w:proofErr w:type="spellEnd"/>
      <w:r w:rsidRPr="00B23970">
        <w:rPr>
          <w:color w:val="000000"/>
          <w:sz w:val="22"/>
          <w:szCs w:val="22"/>
          <w:lang w:eastAsia="en-US"/>
        </w:rPr>
        <w:t xml:space="preserve">: </w:t>
      </w:r>
    </w:p>
    <w:p w14:paraId="22164125" w14:textId="77777777" w:rsidR="00B23970" w:rsidRDefault="000636EC" w:rsidP="00B23970">
      <w:pPr>
        <w:pStyle w:val="Bezodstpw"/>
        <w:numPr>
          <w:ilvl w:val="0"/>
          <w:numId w:val="16"/>
        </w:numPr>
        <w:spacing w:line="276" w:lineRule="auto"/>
        <w:jc w:val="both"/>
        <w:rPr>
          <w:b/>
          <w:sz w:val="22"/>
          <w:szCs w:val="22"/>
        </w:rPr>
      </w:pPr>
      <w:r w:rsidRPr="00B23970">
        <w:rPr>
          <w:color w:val="000000"/>
          <w:sz w:val="22"/>
          <w:szCs w:val="22"/>
          <w:lang w:eastAsia="en-US"/>
        </w:rPr>
        <w:t>Mikroprzedsiębiorstwem TAK/NIE*</w:t>
      </w:r>
    </w:p>
    <w:p w14:paraId="5B1E6F2D" w14:textId="77777777" w:rsidR="00B23970" w:rsidRDefault="000636EC" w:rsidP="00B23970">
      <w:pPr>
        <w:pStyle w:val="Bezodstpw"/>
        <w:numPr>
          <w:ilvl w:val="0"/>
          <w:numId w:val="16"/>
        </w:numPr>
        <w:spacing w:line="276" w:lineRule="auto"/>
        <w:jc w:val="both"/>
        <w:rPr>
          <w:b/>
          <w:sz w:val="22"/>
          <w:szCs w:val="22"/>
        </w:rPr>
      </w:pPr>
      <w:r w:rsidRPr="00B23970">
        <w:rPr>
          <w:color w:val="000000"/>
          <w:sz w:val="22"/>
          <w:szCs w:val="22"/>
          <w:lang w:eastAsia="en-US"/>
        </w:rPr>
        <w:t>Małym przedsiębiorstwem TAK/NIE*</w:t>
      </w:r>
    </w:p>
    <w:p w14:paraId="673A8F6C" w14:textId="77777777" w:rsidR="00B23970" w:rsidRDefault="000636EC" w:rsidP="00B23970">
      <w:pPr>
        <w:pStyle w:val="Bezodstpw"/>
        <w:numPr>
          <w:ilvl w:val="0"/>
          <w:numId w:val="16"/>
        </w:numPr>
        <w:spacing w:line="276" w:lineRule="auto"/>
        <w:jc w:val="both"/>
        <w:rPr>
          <w:b/>
          <w:sz w:val="22"/>
          <w:szCs w:val="22"/>
        </w:rPr>
      </w:pPr>
      <w:r w:rsidRPr="00B23970">
        <w:rPr>
          <w:color w:val="000000"/>
          <w:sz w:val="22"/>
          <w:szCs w:val="22"/>
          <w:lang w:eastAsia="en-US"/>
        </w:rPr>
        <w:t>Średnim przedsiębiorstwem TAK/NIE*</w:t>
      </w:r>
    </w:p>
    <w:p w14:paraId="3615E25A" w14:textId="2ED973C1" w:rsidR="000636EC" w:rsidRPr="00B23970" w:rsidRDefault="000636EC" w:rsidP="00B23970">
      <w:pPr>
        <w:pStyle w:val="Bezodstpw"/>
        <w:numPr>
          <w:ilvl w:val="0"/>
          <w:numId w:val="16"/>
        </w:numPr>
        <w:spacing w:line="276" w:lineRule="auto"/>
        <w:jc w:val="both"/>
        <w:rPr>
          <w:b/>
          <w:sz w:val="22"/>
          <w:szCs w:val="22"/>
        </w:rPr>
      </w:pPr>
      <w:r w:rsidRPr="00B23970">
        <w:rPr>
          <w:color w:val="000000"/>
          <w:sz w:val="22"/>
          <w:szCs w:val="22"/>
          <w:lang w:eastAsia="en-US"/>
        </w:rPr>
        <w:t>Dużym przedsiębiorstwem TAK/NIE*</w:t>
      </w:r>
    </w:p>
    <w:p w14:paraId="165D9855" w14:textId="77777777" w:rsidR="00B23970" w:rsidRDefault="00016153" w:rsidP="00B23970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B23970">
        <w:rPr>
          <w:snapToGrid w:val="0"/>
          <w:sz w:val="22"/>
          <w:szCs w:val="22"/>
        </w:rPr>
        <w:t>Załącznikami do niniejszej oferty są:</w:t>
      </w:r>
    </w:p>
    <w:p w14:paraId="36937855" w14:textId="19CE5D77" w:rsidR="00016153" w:rsidRDefault="00016153" w:rsidP="00B23970">
      <w:pPr>
        <w:pStyle w:val="Bezodstpw"/>
        <w:spacing w:line="276" w:lineRule="auto"/>
        <w:ind w:left="426"/>
        <w:jc w:val="both"/>
        <w:rPr>
          <w:snapToGrid w:val="0"/>
          <w:sz w:val="22"/>
          <w:szCs w:val="22"/>
        </w:rPr>
      </w:pPr>
      <w:r w:rsidRPr="00B23970">
        <w:rPr>
          <w:snapToGrid w:val="0"/>
          <w:sz w:val="22"/>
          <w:szCs w:val="22"/>
        </w:rPr>
        <w:t>...........</w:t>
      </w:r>
      <w:r w:rsidR="00B23970">
        <w:rPr>
          <w:snapToGrid w:val="0"/>
          <w:sz w:val="22"/>
          <w:szCs w:val="22"/>
        </w:rPr>
        <w:t>........................</w:t>
      </w:r>
      <w:r w:rsidRPr="00B23970">
        <w:rPr>
          <w:snapToGrid w:val="0"/>
          <w:sz w:val="22"/>
          <w:szCs w:val="22"/>
        </w:rPr>
        <w:t>..............................................</w:t>
      </w:r>
    </w:p>
    <w:p w14:paraId="01C268B0" w14:textId="77777777" w:rsidR="00B23970" w:rsidRDefault="00B23970" w:rsidP="00B23970">
      <w:pPr>
        <w:pStyle w:val="Bezodstpw"/>
        <w:spacing w:line="276" w:lineRule="auto"/>
        <w:ind w:left="426"/>
        <w:jc w:val="both"/>
        <w:rPr>
          <w:snapToGrid w:val="0"/>
          <w:sz w:val="22"/>
          <w:szCs w:val="22"/>
        </w:rPr>
      </w:pPr>
      <w:r w:rsidRPr="00B23970">
        <w:rPr>
          <w:snapToGrid w:val="0"/>
          <w:sz w:val="22"/>
          <w:szCs w:val="22"/>
        </w:rPr>
        <w:t>...........</w:t>
      </w:r>
      <w:r>
        <w:rPr>
          <w:snapToGrid w:val="0"/>
          <w:sz w:val="22"/>
          <w:szCs w:val="22"/>
        </w:rPr>
        <w:t>........................</w:t>
      </w:r>
      <w:r w:rsidRPr="00B23970">
        <w:rPr>
          <w:snapToGrid w:val="0"/>
          <w:sz w:val="22"/>
          <w:szCs w:val="22"/>
        </w:rPr>
        <w:t>..............................................</w:t>
      </w:r>
    </w:p>
    <w:p w14:paraId="280A4685" w14:textId="77777777" w:rsidR="00B23970" w:rsidRDefault="00B23970" w:rsidP="00B23970">
      <w:pPr>
        <w:pStyle w:val="Bezodstpw"/>
        <w:spacing w:line="276" w:lineRule="auto"/>
        <w:ind w:left="426"/>
        <w:jc w:val="both"/>
        <w:rPr>
          <w:snapToGrid w:val="0"/>
          <w:sz w:val="22"/>
          <w:szCs w:val="22"/>
        </w:rPr>
      </w:pPr>
      <w:r w:rsidRPr="00B23970">
        <w:rPr>
          <w:snapToGrid w:val="0"/>
          <w:sz w:val="22"/>
          <w:szCs w:val="22"/>
        </w:rPr>
        <w:t>...........</w:t>
      </w:r>
      <w:r>
        <w:rPr>
          <w:snapToGrid w:val="0"/>
          <w:sz w:val="22"/>
          <w:szCs w:val="22"/>
        </w:rPr>
        <w:t>........................</w:t>
      </w:r>
      <w:r w:rsidRPr="00B23970">
        <w:rPr>
          <w:snapToGrid w:val="0"/>
          <w:sz w:val="22"/>
          <w:szCs w:val="22"/>
        </w:rPr>
        <w:t>..............................................</w:t>
      </w:r>
    </w:p>
    <w:p w14:paraId="64CB8BE4" w14:textId="77777777" w:rsidR="00B23970" w:rsidRPr="00B23970" w:rsidRDefault="00B23970" w:rsidP="00B23970">
      <w:pPr>
        <w:pStyle w:val="Bezodstpw"/>
        <w:spacing w:line="276" w:lineRule="auto"/>
        <w:ind w:left="426"/>
        <w:jc w:val="both"/>
        <w:rPr>
          <w:sz w:val="22"/>
          <w:szCs w:val="22"/>
        </w:rPr>
      </w:pPr>
      <w:r w:rsidRPr="00B23970">
        <w:rPr>
          <w:snapToGrid w:val="0"/>
          <w:sz w:val="22"/>
          <w:szCs w:val="22"/>
        </w:rPr>
        <w:t>...........</w:t>
      </w:r>
      <w:r>
        <w:rPr>
          <w:snapToGrid w:val="0"/>
          <w:sz w:val="22"/>
          <w:szCs w:val="22"/>
        </w:rPr>
        <w:t>........................</w:t>
      </w:r>
      <w:r w:rsidRPr="00B23970">
        <w:rPr>
          <w:snapToGrid w:val="0"/>
          <w:sz w:val="22"/>
          <w:szCs w:val="22"/>
        </w:rPr>
        <w:t>..............................................</w:t>
      </w:r>
    </w:p>
    <w:p w14:paraId="6FC29366" w14:textId="77777777" w:rsidR="00B23970" w:rsidRDefault="00B23970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09700369" w14:textId="77777777" w:rsidR="00B23970" w:rsidRDefault="00B23970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633DBA1A" w14:textId="77777777" w:rsidR="00882FDE" w:rsidRDefault="00882FDE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675E343E" w14:textId="77777777" w:rsidR="00506ECD" w:rsidRDefault="00506ECD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17DC21B7" w14:textId="77777777" w:rsidR="00506ECD" w:rsidRDefault="00506ECD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34B6FC7F" w14:textId="77777777" w:rsidR="00882FDE" w:rsidRDefault="00882FDE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3032A983" w14:textId="77777777" w:rsidR="00882FDE" w:rsidRDefault="00882FDE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2B9A2941" w14:textId="77777777" w:rsidR="00882FDE" w:rsidRDefault="00882FDE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00445EB7" w14:textId="77777777" w:rsidR="00B23970" w:rsidRDefault="00B23970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3C7B904F" w14:textId="77777777" w:rsidR="00B23970" w:rsidRDefault="00B23970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59682F04" w14:textId="77777777" w:rsidR="00506ECD" w:rsidRDefault="00506ECD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447C1512" w14:textId="77777777" w:rsidR="00B23970" w:rsidRPr="00B23970" w:rsidRDefault="00B23970" w:rsidP="00B23970">
      <w:pPr>
        <w:pStyle w:val="Bezodstpw"/>
        <w:spacing w:line="276" w:lineRule="auto"/>
        <w:jc w:val="both"/>
        <w:rPr>
          <w:snapToGrid w:val="0"/>
          <w:sz w:val="22"/>
          <w:szCs w:val="22"/>
        </w:rPr>
      </w:pPr>
    </w:p>
    <w:p w14:paraId="43D18766" w14:textId="77777777" w:rsidR="004301EB" w:rsidRPr="00B23970" w:rsidRDefault="004301EB" w:rsidP="00B23970">
      <w:pPr>
        <w:pStyle w:val="Bezodstpw"/>
        <w:spacing w:line="276" w:lineRule="auto"/>
        <w:jc w:val="both"/>
        <w:rPr>
          <w:snapToGrid w:val="0"/>
          <w:sz w:val="16"/>
          <w:szCs w:val="16"/>
        </w:rPr>
      </w:pPr>
      <w:r w:rsidRPr="00B23970">
        <w:rPr>
          <w:snapToGrid w:val="0"/>
          <w:sz w:val="16"/>
          <w:szCs w:val="16"/>
        </w:rPr>
        <w:t>* niepotrzebne skreślić</w:t>
      </w:r>
    </w:p>
    <w:p w14:paraId="58443576" w14:textId="2C227ADA" w:rsidR="004301EB" w:rsidRPr="00B23970" w:rsidRDefault="004301EB" w:rsidP="00B23970">
      <w:pPr>
        <w:pStyle w:val="Bezodstpw"/>
        <w:spacing w:line="276" w:lineRule="auto"/>
        <w:jc w:val="both"/>
        <w:rPr>
          <w:snapToGrid w:val="0"/>
          <w:sz w:val="16"/>
          <w:szCs w:val="16"/>
        </w:rPr>
      </w:pPr>
      <w:r w:rsidRPr="00B23970">
        <w:rPr>
          <w:snapToGrid w:val="0"/>
          <w:sz w:val="16"/>
          <w:szCs w:val="16"/>
        </w:rPr>
        <w:t xml:space="preserve">** W </w:t>
      </w:r>
      <w:r w:rsidR="00FE0753" w:rsidRPr="00B23970">
        <w:rPr>
          <w:snapToGrid w:val="0"/>
          <w:sz w:val="16"/>
          <w:szCs w:val="16"/>
        </w:rPr>
        <w:t>przypadku,</w:t>
      </w:r>
      <w:r w:rsidRPr="00B23970">
        <w:rPr>
          <w:snapToGrid w:val="0"/>
          <w:sz w:val="16"/>
          <w:szCs w:val="16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688D8588" w:rsidR="004301EB" w:rsidRPr="00B23970" w:rsidRDefault="004301EB" w:rsidP="00B23970">
      <w:pPr>
        <w:pStyle w:val="Bezodstpw"/>
        <w:spacing w:line="276" w:lineRule="auto"/>
        <w:jc w:val="both"/>
        <w:rPr>
          <w:sz w:val="16"/>
          <w:szCs w:val="16"/>
        </w:rPr>
      </w:pPr>
      <w:r w:rsidRPr="00B23970">
        <w:rPr>
          <w:b/>
          <w:sz w:val="16"/>
          <w:szCs w:val="16"/>
          <w:vertAlign w:val="superscript"/>
        </w:rPr>
        <w:t>1)</w:t>
      </w:r>
      <w:r w:rsidRPr="00B23970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B23970" w:rsidSect="00FD7F1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F9FAD" w14:textId="77777777" w:rsidR="00684345" w:rsidRDefault="00684345">
      <w:r>
        <w:separator/>
      </w:r>
    </w:p>
  </w:endnote>
  <w:endnote w:type="continuationSeparator" w:id="0">
    <w:p w14:paraId="095ED48C" w14:textId="77777777" w:rsidR="00684345" w:rsidRDefault="0068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56636" w14:textId="77777777" w:rsidR="00127BB7" w:rsidRPr="00956C71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B1A9F" w14:textId="1FDE1A56" w:rsidR="004124CD" w:rsidRDefault="004124CD" w:rsidP="004124CD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08FF5" w14:textId="77777777" w:rsidR="00684345" w:rsidRDefault="00684345">
      <w:r>
        <w:separator/>
      </w:r>
    </w:p>
  </w:footnote>
  <w:footnote w:type="continuationSeparator" w:id="0">
    <w:p w14:paraId="0EBFD9F4" w14:textId="77777777" w:rsidR="00684345" w:rsidRDefault="0068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73B0B" w14:textId="630D205B" w:rsidR="00FE747C" w:rsidRPr="006302FC" w:rsidRDefault="00FE747C" w:rsidP="00FE747C">
    <w:pPr>
      <w:pStyle w:val="Tekstpodstawowy"/>
      <w:spacing w:line="14" w:lineRule="auto"/>
      <w:jc w:val="left"/>
    </w:pPr>
    <w:bookmarkStart w:id="1" w:name="_Hlk196476193"/>
    <w:bookmarkStart w:id="2" w:name="_Hlk196476194"/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9A1B1B9" wp14:editId="7B2BF553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88660624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53920F" w14:textId="77777777" w:rsidR="00FE747C" w:rsidRDefault="00FE747C" w:rsidP="00FE747C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1B1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5753920F" w14:textId="77777777" w:rsidR="00FE747C" w:rsidRDefault="00FE747C" w:rsidP="00FE747C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  <w:bookmarkEnd w:id="2"/>
  </w:p>
  <w:p w14:paraId="6240D68E" w14:textId="1C89AD48" w:rsidR="00FE747C" w:rsidRPr="00093D34" w:rsidRDefault="00FE747C" w:rsidP="00FE747C">
    <w:pPr>
      <w:pStyle w:val="Nagwek"/>
    </w:pPr>
    <w:r>
      <w:rPr>
        <w:noProof/>
      </w:rPr>
      <w:drawing>
        <wp:inline distT="0" distB="0" distL="0" distR="0" wp14:anchorId="606F594D" wp14:editId="2AC1CB65">
          <wp:extent cx="5771515" cy="523875"/>
          <wp:effectExtent l="0" t="0" r="635" b="9525"/>
          <wp:docPr id="2197287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740350" w14:textId="77777777" w:rsidR="00FE747C" w:rsidRDefault="00FE747C" w:rsidP="00FE747C">
    <w:pPr>
      <w:pStyle w:val="Nagwek"/>
      <w:rPr>
        <w:rFonts w:ascii="Calibri" w:hAnsi="Calibri" w:cs="Calibri"/>
        <w:sz w:val="20"/>
        <w:szCs w:val="20"/>
      </w:rPr>
    </w:pPr>
  </w:p>
  <w:p w14:paraId="39B00C53" w14:textId="4CCEE088" w:rsidR="00FE747C" w:rsidRPr="000D064C" w:rsidRDefault="00FE747C" w:rsidP="00FE747C">
    <w:pPr>
      <w:pStyle w:val="Nagwek"/>
      <w:rPr>
        <w:rFonts w:ascii="Calibri" w:hAnsi="Calibri" w:cs="Calibri"/>
        <w:sz w:val="20"/>
        <w:szCs w:val="20"/>
      </w:rPr>
    </w:pPr>
    <w:r w:rsidRPr="000D064C">
      <w:rPr>
        <w:rFonts w:ascii="Calibri" w:hAnsi="Calibri" w:cs="Calibri"/>
        <w:sz w:val="20"/>
        <w:szCs w:val="20"/>
      </w:rPr>
      <w:t xml:space="preserve">Nr referencyjny: </w:t>
    </w:r>
    <w:r w:rsidRPr="0068011E">
      <w:rPr>
        <w:rFonts w:ascii="Calibri" w:hAnsi="Calibri" w:cs="Calibri"/>
        <w:sz w:val="20"/>
        <w:szCs w:val="20"/>
      </w:rPr>
      <w:t>KIR.271.1.2.202</w:t>
    </w:r>
    <w:r w:rsidR="00090E0F">
      <w:rPr>
        <w:rFonts w:ascii="Calibri" w:hAnsi="Calibri" w:cs="Calibri"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29409D50" wp14:editId="2EDFD50A">
          <wp:extent cx="6118860" cy="518160"/>
          <wp:effectExtent l="0" t="0" r="0" b="0"/>
          <wp:docPr id="6268689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458B1FE5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DF6F16"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5E00D5D"/>
    <w:multiLevelType w:val="hybridMultilevel"/>
    <w:tmpl w:val="535C5928"/>
    <w:lvl w:ilvl="0" w:tplc="D7628BC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565EEC"/>
    <w:multiLevelType w:val="hybridMultilevel"/>
    <w:tmpl w:val="425AF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927BF"/>
    <w:multiLevelType w:val="hybridMultilevel"/>
    <w:tmpl w:val="26587354"/>
    <w:lvl w:ilvl="0" w:tplc="0E0C3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9601EAE"/>
    <w:multiLevelType w:val="hybridMultilevel"/>
    <w:tmpl w:val="73C6F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0D3"/>
    <w:multiLevelType w:val="hybridMultilevel"/>
    <w:tmpl w:val="81481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412C5"/>
    <w:multiLevelType w:val="hybridMultilevel"/>
    <w:tmpl w:val="A39E6926"/>
    <w:lvl w:ilvl="0" w:tplc="C28CF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0" w15:restartNumberingAfterBreak="0">
    <w:nsid w:val="619F5C94"/>
    <w:multiLevelType w:val="hybridMultilevel"/>
    <w:tmpl w:val="B930F618"/>
    <w:lvl w:ilvl="0" w:tplc="0E0C3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884676"/>
    <w:multiLevelType w:val="hybridMultilevel"/>
    <w:tmpl w:val="6B4E2C86"/>
    <w:lvl w:ilvl="0" w:tplc="8724CEF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57680"/>
    <w:multiLevelType w:val="hybridMultilevel"/>
    <w:tmpl w:val="494AF3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7BD0E25"/>
    <w:multiLevelType w:val="hybridMultilevel"/>
    <w:tmpl w:val="9D4009F4"/>
    <w:lvl w:ilvl="0" w:tplc="C28CF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0417E"/>
    <w:multiLevelType w:val="hybridMultilevel"/>
    <w:tmpl w:val="4BA67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D2023"/>
    <w:multiLevelType w:val="hybridMultilevel"/>
    <w:tmpl w:val="0AFE2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20F92"/>
    <w:multiLevelType w:val="hybridMultilevel"/>
    <w:tmpl w:val="16D8E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79290">
    <w:abstractNumId w:val="14"/>
  </w:num>
  <w:num w:numId="2" w16cid:durableId="960956159">
    <w:abstractNumId w:val="10"/>
  </w:num>
  <w:num w:numId="3" w16cid:durableId="1467353225">
    <w:abstractNumId w:val="11"/>
  </w:num>
  <w:num w:numId="4" w16cid:durableId="1803308793">
    <w:abstractNumId w:val="26"/>
  </w:num>
  <w:num w:numId="5" w16cid:durableId="183786184">
    <w:abstractNumId w:val="9"/>
  </w:num>
  <w:num w:numId="6" w16cid:durableId="117728758">
    <w:abstractNumId w:val="21"/>
  </w:num>
  <w:num w:numId="7" w16cid:durableId="2072994013">
    <w:abstractNumId w:val="17"/>
  </w:num>
  <w:num w:numId="8" w16cid:durableId="1584145824">
    <w:abstractNumId w:val="12"/>
  </w:num>
  <w:num w:numId="9" w16cid:durableId="125240716">
    <w:abstractNumId w:val="25"/>
  </w:num>
  <w:num w:numId="10" w16cid:durableId="497233313">
    <w:abstractNumId w:val="24"/>
  </w:num>
  <w:num w:numId="11" w16cid:durableId="1422141801">
    <w:abstractNumId w:val="16"/>
  </w:num>
  <w:num w:numId="12" w16cid:durableId="26806080">
    <w:abstractNumId w:val="23"/>
  </w:num>
  <w:num w:numId="13" w16cid:durableId="1802534398">
    <w:abstractNumId w:val="18"/>
  </w:num>
  <w:num w:numId="14" w16cid:durableId="1138955518">
    <w:abstractNumId w:val="13"/>
  </w:num>
  <w:num w:numId="15" w16cid:durableId="1999962424">
    <w:abstractNumId w:val="20"/>
  </w:num>
  <w:num w:numId="16" w16cid:durableId="5914719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0E0F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7E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13B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67BE3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49CA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3EF7"/>
    <w:rsid w:val="002340E3"/>
    <w:rsid w:val="0023487A"/>
    <w:rsid w:val="00235B00"/>
    <w:rsid w:val="00236A98"/>
    <w:rsid w:val="00241C6C"/>
    <w:rsid w:val="00242296"/>
    <w:rsid w:val="002446ED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DBE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1166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27E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C5F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125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464A"/>
    <w:rsid w:val="003E5021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4BB4"/>
    <w:rsid w:val="004050DD"/>
    <w:rsid w:val="00405505"/>
    <w:rsid w:val="00410D38"/>
    <w:rsid w:val="004124CD"/>
    <w:rsid w:val="0041331B"/>
    <w:rsid w:val="0041389C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678D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19F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06ECD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87533"/>
    <w:rsid w:val="00590A2F"/>
    <w:rsid w:val="00590EC3"/>
    <w:rsid w:val="005916C5"/>
    <w:rsid w:val="005921A0"/>
    <w:rsid w:val="00592FE4"/>
    <w:rsid w:val="00593ACF"/>
    <w:rsid w:val="00593B75"/>
    <w:rsid w:val="00594583"/>
    <w:rsid w:val="005956AA"/>
    <w:rsid w:val="00595F14"/>
    <w:rsid w:val="00595F43"/>
    <w:rsid w:val="00596470"/>
    <w:rsid w:val="00596C55"/>
    <w:rsid w:val="005A015E"/>
    <w:rsid w:val="005A1915"/>
    <w:rsid w:val="005A1A7F"/>
    <w:rsid w:val="005A3AF6"/>
    <w:rsid w:val="005A4EF6"/>
    <w:rsid w:val="005A62C2"/>
    <w:rsid w:val="005A7D9C"/>
    <w:rsid w:val="005B0EC6"/>
    <w:rsid w:val="005B588A"/>
    <w:rsid w:val="005B659A"/>
    <w:rsid w:val="005B759E"/>
    <w:rsid w:val="005B7900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4E31"/>
    <w:rsid w:val="00606915"/>
    <w:rsid w:val="006071DE"/>
    <w:rsid w:val="00607529"/>
    <w:rsid w:val="00607E94"/>
    <w:rsid w:val="006111A3"/>
    <w:rsid w:val="00611934"/>
    <w:rsid w:val="00616EE5"/>
    <w:rsid w:val="0062063C"/>
    <w:rsid w:val="00621A38"/>
    <w:rsid w:val="00622AF6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0B8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4345"/>
    <w:rsid w:val="00685194"/>
    <w:rsid w:val="00685B3C"/>
    <w:rsid w:val="00685B8D"/>
    <w:rsid w:val="0068677E"/>
    <w:rsid w:val="00687B09"/>
    <w:rsid w:val="00694955"/>
    <w:rsid w:val="006952AC"/>
    <w:rsid w:val="00696298"/>
    <w:rsid w:val="00696D55"/>
    <w:rsid w:val="00697548"/>
    <w:rsid w:val="00697CEE"/>
    <w:rsid w:val="006A19FD"/>
    <w:rsid w:val="006A452A"/>
    <w:rsid w:val="006A693C"/>
    <w:rsid w:val="006A798D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0162"/>
    <w:rsid w:val="00743AA5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5494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0E02"/>
    <w:rsid w:val="00792EE6"/>
    <w:rsid w:val="00793775"/>
    <w:rsid w:val="0079444B"/>
    <w:rsid w:val="00795888"/>
    <w:rsid w:val="007A0335"/>
    <w:rsid w:val="007A7C26"/>
    <w:rsid w:val="007B21B2"/>
    <w:rsid w:val="007B4461"/>
    <w:rsid w:val="007B5670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39EA"/>
    <w:rsid w:val="008344A7"/>
    <w:rsid w:val="00835ABD"/>
    <w:rsid w:val="00837320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2FDE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31A5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4FAE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091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2D8C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97C25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28DB"/>
    <w:rsid w:val="00A05C0F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A727C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D5F90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970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5A35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A684B"/>
    <w:rsid w:val="00BB19B8"/>
    <w:rsid w:val="00BB2056"/>
    <w:rsid w:val="00BB5390"/>
    <w:rsid w:val="00BB7015"/>
    <w:rsid w:val="00BC052E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306F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5B74"/>
    <w:rsid w:val="00CA646B"/>
    <w:rsid w:val="00CB0293"/>
    <w:rsid w:val="00CB13AC"/>
    <w:rsid w:val="00CB49E0"/>
    <w:rsid w:val="00CB5137"/>
    <w:rsid w:val="00CB6C60"/>
    <w:rsid w:val="00CB77CA"/>
    <w:rsid w:val="00CB7A01"/>
    <w:rsid w:val="00CC01EA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0943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C1D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45EB"/>
    <w:rsid w:val="00DE5733"/>
    <w:rsid w:val="00DE67E4"/>
    <w:rsid w:val="00DE75D3"/>
    <w:rsid w:val="00DE7EFD"/>
    <w:rsid w:val="00DE7F85"/>
    <w:rsid w:val="00DF01CD"/>
    <w:rsid w:val="00DF14A5"/>
    <w:rsid w:val="00DF1AE3"/>
    <w:rsid w:val="00DF52F2"/>
    <w:rsid w:val="00DF5D0D"/>
    <w:rsid w:val="00DF68C8"/>
    <w:rsid w:val="00DF6F16"/>
    <w:rsid w:val="00E00090"/>
    <w:rsid w:val="00E06C8E"/>
    <w:rsid w:val="00E110B9"/>
    <w:rsid w:val="00E11444"/>
    <w:rsid w:val="00E15ED1"/>
    <w:rsid w:val="00E16B67"/>
    <w:rsid w:val="00E17474"/>
    <w:rsid w:val="00E176CD"/>
    <w:rsid w:val="00E201A2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417A"/>
    <w:rsid w:val="00E55C88"/>
    <w:rsid w:val="00E5600C"/>
    <w:rsid w:val="00E568CF"/>
    <w:rsid w:val="00E56E78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D6283"/>
    <w:rsid w:val="00EE0A66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42DF"/>
    <w:rsid w:val="00F050B8"/>
    <w:rsid w:val="00F05931"/>
    <w:rsid w:val="00F05BE3"/>
    <w:rsid w:val="00F05C67"/>
    <w:rsid w:val="00F10A46"/>
    <w:rsid w:val="00F11020"/>
    <w:rsid w:val="00F128BC"/>
    <w:rsid w:val="00F1323B"/>
    <w:rsid w:val="00F165F6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91E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5023"/>
    <w:rsid w:val="00FD77B3"/>
    <w:rsid w:val="00FD7F10"/>
    <w:rsid w:val="00FE0753"/>
    <w:rsid w:val="00FE25ED"/>
    <w:rsid w:val="00FE39AD"/>
    <w:rsid w:val="00FE3D47"/>
    <w:rsid w:val="00FE3F73"/>
    <w:rsid w:val="00FE4CFE"/>
    <w:rsid w:val="00FE4E85"/>
    <w:rsid w:val="00FE67D9"/>
    <w:rsid w:val="00FE747C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4CA105-FA78-4036-829F-6102C2C9A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</dc:creator>
  <cp:keywords/>
  <cp:lastModifiedBy>UG Sienno</cp:lastModifiedBy>
  <cp:revision>168</cp:revision>
  <cp:lastPrinted>2026-03-30T10:59:00Z</cp:lastPrinted>
  <dcterms:created xsi:type="dcterms:W3CDTF">2023-06-23T07:57:00Z</dcterms:created>
  <dcterms:modified xsi:type="dcterms:W3CDTF">2026-03-31T06:26:00Z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